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408075" name="fa46f270-0f96-11f0-8368-db2f8eb174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120090" name="fa46f270-0f96-11f0-8368-db2f8eb1740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968787" name="a8005dc0-0f97-11f0-b13e-21d372722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485465" name="a8005dc0-0f97-11f0-b13e-21d37272270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370871" name="caa821a0-0f97-11f0-b0f4-1f1db32435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308196" name="caa821a0-0f97-11f0-b0f4-1f1db32435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2126666" name="f4b709c0-0f97-11f0-9794-d996d32ba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212769" name="f4b709c0-0f97-11f0-9794-d996d32ba3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schwarzer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061126" name="4efffbd0-0f98-11f0-b219-85f0961583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253296" name="4efffbd0-0f98-11f0-b219-85f0961583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3734928" name="80b274f0-0f98-11f0-bac4-31bb2d43b8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319519" name="80b274f0-0f98-11f0-bac4-31bb2d43b86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240154" name="1aee4080-0f99-11f0-b474-dd13c0838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411193" name="1aee4080-0f99-11f0-b474-dd13c08388d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2-1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509152" name="694ee110-0f9b-11f0-9da9-1796e557bd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114378" name="694ee110-0f9b-11f0-9da9-1796e557bd4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2-1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451334" name="8a6640f0-0f9b-11f0-bafb-5f558e413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347237" name="8a6640f0-0f9b-11f0-bafb-5f558e41328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1- 2.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471963" name="b63bb840-0f9b-11f0-b820-ff56dfcf2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336017" name="b63bb840-0f9b-11f0-b820-ff56dfcf26d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1- 2.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9392065" name="da7d5600-0f9b-11f0-8d1b-3b1cea0ac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620879" name="da7d5600-0f9b-11f0-8d1b-3b1cea0acb3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981321" name="a5b0af20-0f9c-11f0-8a2c-4b2521839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373499" name="a5b0af20-0f9c-11f0-8a2c-4b252183900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7152054" name="c9cb15d0-0f9c-11f0-96de-53dfa1ba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893296" name="c9cb15d0-0f9c-11f0-96de-53dfa1ba1b8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199869" name="e59d4710-0f9c-11f0-a12c-3901c72656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356704" name="e59d4710-0f9c-11f0-a12c-3901c726563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888952" name="f551f7f0-0f9c-11f0-b31d-0323ea2c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452841" name="f551f7f0-0f9c-11f0-b31d-0323ea2cad1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128343" name="c229d950-0f9d-11f0-8da3-21dbe92b16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735357" name="c229d950-0f9d-11f0-8da3-21dbe92b16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199315" name="661e3330-0f9e-11f0-bdbe-df223b0a40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339951" name="661e3330-0f9e-11f0-bdbe-df223b0a401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2073123" name="7cc57490-0f9e-11f0-9105-f311ac9e3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036344" name="7cc57490-0f9e-11f0-9105-f311ac9e35d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6657470" name="47411670-0f9f-11f0-a0f9-3522e41ba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659603" name="47411670-0f9f-11f0-a0f9-3522e41ba70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8793759" name="69d6b1e0-0f9f-11f0-8a44-b78b152b5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328369" name="69d6b1e0-0f9f-11f0-8a44-b78b152b54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19532" name="37d23640-0fa1-11f0-91d9-87ec4dcc0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774765" name="37d23640-0fa1-11f0-91d9-87ec4dcc058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0152283" name="4b158c20-0fa1-11f0-a2e1-f5f67fdcbd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187521" name="4b158c20-0fa1-11f0-a2e1-f5f67fdcbdb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1643905" name="61a797d0-0fa1-11f0-a05a-05e478635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101476" name="61a797d0-0fa1-11f0-a05a-05e478635ab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967672" name="7248f2a0-0fa1-11f0-8dc0-7ba50cbce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604370" name="7248f2a0-0fa1-11f0-8dc0-7ba50cbce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4539298" name="880c3ca0-0fa1-11f0-aca8-57dca4910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542749" name="880c3ca0-0fa1-11f0-aca8-57dca4910a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059410" name="f23f6e80-0fa1-11f0-a9d0-ef9b8a783a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142683" name="f23f6e80-0fa1-11f0-a9d0-ef9b8a783af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Estrich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3766565" name="05068f80-0fa2-11f0-a30a-b3ab9de6df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46622" name="05068f80-0fa2-11f0-a30a-b3ab9de6df0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9351034" name="53b19c00-0fa3-11f0-b375-c1635f096e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866166" name="53b19c00-0fa3-11f0-b375-c1635f096e8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Milchgasse 14, 5000 Aarau  </w:t>
          </w:r>
        </w:p>
        <w:p>
          <w:pPr>
            <w:spacing w:before="0" w:after="0"/>
          </w:pPr>
          <w:r>
            <w:t>229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